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1418950" name="ea0788b0-1d1f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065504" name="ea0788b0-1d1f-11f1-a92b-93134fd460b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DG - UG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0291585" name="09200b50-1d20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28068" name="09200b50-1d20-11f1-a92b-93134fd460b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4880589" name="f804d020-1d20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097984" name="f804d020-1d20-11f1-a92b-93134fd460b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1374419" name="75bad1e0-1d21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498914" name="75bad1e0-1d21-11f1-a92b-93134fd460b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0291412" name="d7b4c270-1d21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216681" name="d7b4c270-1d21-11f1-a92b-93134fd460b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1881570" name="e38f02d0-1d22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330433" name="e38f02d0-1d22-11f1-a92b-93134fd460b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9971209" name="d3f18e00-1d23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641288" name="d3f18e00-1d23-11f1-a92b-93134fd460b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1204326" name="4cf8fbd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745867" name="4cf8fbd0-1d24-11f1-a92b-93134fd460b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5942211" name="65abebb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2250483" name="65abebb0-1d24-11f1-a92b-93134fd460b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9762785" name="9031b18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088531" name="9031b180-1d24-11f1-a92b-93134fd460b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8612178" name="05ce7d10-1d25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631954" name="05ce7d10-1d25-11f1-a92b-93134fd460b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Alle Zimmer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0228037" name="727fb1d0-1d26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746450" name="727fb1d0-1d26-11f1-a92b-93134fd460b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2399985" name="10ba9770-1d27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148714" name="10ba9770-1d27-11f1-a92b-93134fd460b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1459380" name="21734ad0-1d27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873789" name="21734ad0-1d27-11f1-a92b-93134fd460b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9305944" name="3c817350-1d28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720455" name="3c817350-1d28-11f1-a92b-93134fd460b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2761439" name="dae1e250-1d28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507775" name="dae1e250-1d28-11f1-a92b-93134fd460b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6458350" name="69fcb5f0-1d29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867974" name="69fcb5f0-1d29-11f1-a92b-93134fd460b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8784143" name="79e10ce0-1d2a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207128" name="79e10ce0-1d2a-11f1-a92b-93134fd460b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3705500" name="b55fc360-1d2a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051837" name="b55fc360-1d2a-11f1-a92b-93134fd460b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Treppenhaus 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5213378" name="d9bb4f90-21fd-11f1-b32f-3f3a1fee90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892370" name="d9bb4f90-21fd-11f1-b32f-3f3a1fee90a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Nelkenstrasse 10, 9220 Bischofszell</w:t>
          </w:r>
        </w:p>
        <w:p>
          <w:pPr>
            <w:spacing w:before="0" w:after="0"/>
          </w:pPr>
          <w:r>
            <w:t>772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